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bookmarkStart w:id="5" w:name="_GoBack"/>
      <w:bookmarkEnd w:id="5"/>
      <w:r>
        <w:t xml:space="preserve">Bijlage </w:t>
      </w:r>
      <w:r w:rsidRPr="00C40450">
        <w:rPr>
          <w:color w:val="FF0000"/>
        </w:rPr>
        <w:t xml:space="preserve">X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Lamers, Sigrid</cp:lastModifiedBy>
  <cp:revision>2</cp:revision>
  <dcterms:created xsi:type="dcterms:W3CDTF">2022-01-18T14:28:00Z</dcterms:created>
  <dcterms:modified xsi:type="dcterms:W3CDTF">2022-01-18T14:28:00Z</dcterms:modified>
</cp:coreProperties>
</file>